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1232879" name="4edc3250-ada8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7371880" name="4edc3250-ada8-11f0-9e80-eb8d410148f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 / 3. OG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0899961" name="82355690-ada8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7829197" name="82355690-ada8-11f0-9e80-eb8d410148f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3.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3269338" name="28032b6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6510723" name="28032b60-ada9-11f0-9e80-eb8d410148f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3.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88760874" name="421cfe4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376706" name="421cfe40-ada9-11f0-9e80-eb8d410148f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Gesamtes 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4714577" name="50436e0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1687557" name="50436e00-ada9-11f0-9e80-eb8d410148f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Gesamtes 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Anschlagkitt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9908804" name="712df18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7274925" name="712df180-ada9-11f0-9e80-eb8d410148f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Gesamtes 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39457272" name="1b705e8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8970412" name="1b705e80-adaa-11f0-9e80-eb8d410148f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1561086" name="5804f1d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0001392" name="5804f1d0-adaa-11f0-9e80-eb8d410148f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2.OG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6719338" name="76dc25b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9543983" name="76dc25b0-adaa-11f0-9e80-eb8d410148f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2.OG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6269093" name="cb3b44b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8780328" name="cb3b44b0-adaa-11f0-9e80-eb8d410148f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(elastische) Wandbeläge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429516" name="c018a9a0-adab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41160" name="c018a9a0-adab-11f0-9e80-eb8d410148f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1. OG 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5112777" name="0820257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5908710" name="08202570-adac-11f0-9e80-eb8d410148f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1. OG - 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07697151" name="23bb683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9259547" name="23bb6830-adac-11f0-9e80-eb8d410148f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(elastische) Wandbeläge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8905592" name="efae19b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8132744" name="efae19b0-adac-11f0-9e80-eb8d410148f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/ Boden / Decke </w:t>
            </w:r>
          </w:p>
        </w:tc>
        <w:tc>
          <w:p>
            <w:pPr>
              <w:spacing w:before="0" w:after="0" w:line="240" w:lineRule="auto"/>
            </w:pPr>
            <w:r>
              <w:t>Wand / Decke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2607407" name="516d40a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643431" name="516d40a0-adac-11f0-9e80-eb8d410148f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6815138" name="035672f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1506420" name="035672f0-adad-11f0-9e80-eb8d410148f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Grsamtes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Beleuchtung </w:t>
            </w:r>
          </w:p>
        </w:tc>
        <w:tc>
          <w:p>
            <w:pPr>
              <w:spacing w:before="0" w:after="0" w:line="240" w:lineRule="auto"/>
            </w:pPr>
            <w:r>
              <w:t>Beleuchtung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3915400" name="a8a7ebd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9743560" name="a8a7ebd0-adad-11f0-9e80-eb8d410148f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- WC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7038876" name="ca4c226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842864" name="ca4c2260-adad-11f0-9e80-eb8d410148f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40531273" name="e21e9d5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6285382" name="e21e9d50-adad-11f0-9e80-eb8d410148f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WC / Gang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472640" name="43449c10-adae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0082721" name="43449c10-adae-11f0-9e80-eb8d410148f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2750320" name="ba9420b0-adae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5997885" name="ba9420b0-adae-11f0-9e80-eb8d410148f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1623345" name="132eed9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4642334" name="132eed90-adaf-11f0-9e80-eb8d410148f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3409877" name="47ea39e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368394" name="47ea39e0-adaf-11f0-9e80-eb8d410148f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5154364" name="688257a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221553" name="688257a0-adaf-11f0-9e80-eb8d410148f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Gang / Büro / Treppenhaus / Saloon </w:t>
            </w:r>
          </w:p>
          <w:p>
            <w:pPr>
              <w:spacing w:before="0" w:after="0" w:line="240" w:lineRule="auto"/>
            </w:pPr>
            <w:r>
              <w:t>EG- 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7581907" name="d1259ab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7900879" name="d1259ab0-adaf-11f0-9e80-eb8d410148f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Büro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8286425" name="16665560-adb0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2241706" name="16665560-adb0-11f0-9e80-eb8d410148f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98541473" name="44fd5db0-adb0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9530596" name="44fd5db0-adb0-11f0-9e80-eb8d410148f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00178" name="9f28c030-adb1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187103" name="9f28c030-adb1-11f0-9e80-eb8d410148f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Saloon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08571198" name="c2b4a280-adb1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631642" name="c2b4a280-adb1-11f0-9e80-eb8d410148f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Treppenhaus / Gang / Heizraum </w:t>
            </w:r>
          </w:p>
          <w:p>
            <w:pPr>
              <w:spacing w:before="0" w:after="0" w:line="240" w:lineRule="auto"/>
            </w:pPr>
            <w:r>
              <w:t>1. UG </w:t>
            </w:r>
          </w:p>
          <w:p>
            <w:pPr>
              <w:spacing w:before="0" w:after="0" w:line="240" w:lineRule="auto"/>
            </w:pPr>
            <w:r>
              <w:t>Bandagen </w:t>
            </w:r>
          </w:p>
        </w:tc>
        <w:tc>
          <w:p>
            <w:pPr>
              <w:spacing w:before="0" w:after="0" w:line="240" w:lineRule="auto"/>
            </w:pPr>
            <w:r>
              <w:t>Ummantelung Rohre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9414395" name="8fca021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29379" name="8fca0210-adb2-11f0-9e80-eb8d410148f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1. 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83800075" name="dc9e965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0443885" name="dc9e9650-adb2-11f0-9e80-eb8d410148f6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Treppenhaus / Gang / Heizraum </w:t>
            </w:r>
          </w:p>
          <w:p>
            <w:pPr>
              <w:spacing w:before="0" w:after="0" w:line="240" w:lineRule="auto"/>
            </w:pPr>
            <w:r>
              <w:t>1.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9568543" name="f224893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8402337" name="f2248930-adb2-11f0-9e80-eb8d410148f6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1.UG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4291442" name="3997180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2675589" name="39971800-adb3-11f0-9e80-eb8d410148f6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1.UG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9701883" name="558a65d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2842614" name="558a65d0-adb3-11f0-9e80-eb8d410148f6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1.UG </w:t>
            </w:r>
          </w:p>
          <w:p>
            <w:pPr>
              <w:spacing w:before="0" w:after="0" w:line="240" w:lineRule="auto"/>
            </w:pPr>
            <w:r>
              <w:t>Rohreinführung</w:t>
            </w:r>
          </w:p>
        </w:tc>
        <w:tc>
          <w:p>
            <w:pPr>
              <w:spacing w:before="0" w:after="0" w:line="240" w:lineRule="auto"/>
            </w:pPr>
            <w:r>
              <w:t>Ummantelung Heizrohr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47718724" name="710416d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4684329" name="710416d0-adb3-11f0-9e80-eb8d410148f6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Fassade vorne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4450403" name="3edaf1a0-adb4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3676265" name="3edaf1a0-adb4-11f0-9e80-eb8d410148f6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Fassade hinten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15165089" name="f989edd0-adb4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5047681" name="f989edd0-adb4-11f0-9e80-eb8d410148f6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Kirchpl. 24, 4800 Zofingen</w:t>
          </w:r>
        </w:p>
        <w:p>
          <w:pPr>
            <w:spacing w:before="0" w:after="0"/>
          </w:pPr>
          <w:r>
            <w:t>542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footer.xml" Type="http://schemas.openxmlformats.org/officeDocument/2006/relationships/footer" Id="rId4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